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0482041" name="4d3c1ec0-fa87-11f0-a15b-47703a6c6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0738374" name="4d3c1ec0-fa87-11f0-a15b-47703a6c643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36587745" name="5efeef20-fa87-11f0-a15b-47703a6c6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4649115" name="5efeef20-fa87-11f0-a15b-47703a6c643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88001301" name="941a0eb0-fa87-11f0-a15b-47703a6c6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4354119" name="941a0eb0-fa87-11f0-a15b-47703a6c643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11, 8583 Donzhausen</w:t>
          </w:r>
        </w:p>
        <w:p>
          <w:pPr>
            <w:spacing w:before="0" w:after="0"/>
          </w:pPr>
          <w:r>
            <w:t>682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